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TOOL 17 AI COMPANION</w:t>
      </w:r>
    </w:p>
    <w:p>
      <w:pPr>
        <w:pStyle w:val="Title"/>
      </w:pPr>
      <w:r>
        <w:t>C&amp;P Appointment Record - AI Boundary</w:t>
      </w:r>
    </w:p>
    <w:p>
      <w:r>
        <w:t>Version 1.0 - Synchronized with Tool 20 Master AI Companion Guide v1.0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shd w:fill="EAF2F8"/>
          </w:tcPr>
          <w:p>
            <w:r>
              <w:t>THIS TOOL HAS AN INTENTIONAL AI BOUNDARY.</w:t>
            </w:r>
          </w:p>
        </w:tc>
      </w:tr>
    </w:tbl>
    <w:p>
      <w:pPr>
        <w:pStyle w:val="Heading1"/>
      </w:pPr>
      <w:r>
        <w:t>AI Role</w:t>
      </w:r>
    </w:p>
    <w:p>
      <w:r>
        <w:t>AI must not use Tool 17 as a coaching sheet or prepopulate anticipated questions, answers, activities, or symptoms. After an actual exam, AI may organize the veteran's already-recorded recollection.</w:t>
      </w:r>
    </w:p>
    <w:p>
      <w:pPr>
        <w:pStyle w:val="Heading1"/>
      </w:pPr>
      <w:r>
        <w:t>Universal Safeguard</w:t>
      </w:r>
    </w:p>
    <w:p>
      <w:r>
        <w:t>Do not fill a tool merely because it has empty spaces. Use real source information, firsthand input, or actual events when the tool calls for them. Any AI-assisted factual output must be verified with the latest Tool 21 before it returns to the working toolkit.</w:t>
      </w:r>
    </w:p>
    <w:sectPr w:rsidR="00FC693F" w:rsidRPr="0006063C" w:rsidSect="00034616"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color w:val="17365D" w:themeColor="text2" w:themeShade="BF"/>
      <w:spacing w:val="5"/>
      <w:kern w:val="28"/>
      <w:sz w:val="3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